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320"/>
        <w:jc w:val="center"/>
      </w:pPr>
      <w:r>
        <w:rPr>
          <w:rFonts w:ascii="Times New Roman" w:hAnsi="Times New Roman" w:cs="Times New Roman"/>
          <w:b w:val="0"/>
          <w:i w:val="0"/>
          <w:sz w:val="32"/>
        </w:rPr>
        <w:t>Bedtime Wind-Down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[Induction Phase]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Let your eyes gently close now... feeling the weight of the day beginning to lift from your shoulders...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Take a deep... slow breath in... and as you let it go...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feel your body sinking slightly deeper into the mattress...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There is nothing more you need to do tonight... no problems to solve... no plans to make...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With every breath out... let your mind release its hold on the active hours...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allowing a soft stillness to take its place...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Your breathing is finding its own natural... effortless rhythm... slow... steady... and completely at peace...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Feel the bed supporting you completely... holding your weight... allowing you to let go of all physical effort...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[Deepening Phase]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I am going to count down from ten to one... and with each number...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you will sink twice as deep into comfort...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Ten... nine... feeling a wave of relaxation flowing down through your head... your neck... and your shoulders...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Eight... seven... six... your chest and abdomen soften... releasing any tightness... letting go completely...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Five... four... the heavy... soothing warmth spreads down your legs... all the way to your toes...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Three... two... so close to pure rest... your mind quiet... your body beautifully heavy...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One... completely relaxed... suspended in a peaceful space of quiet safety... where only comfort remains...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Feel yourself floating down... drifting further away from the waking world... into a deep... silent sanctuary...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[Guided Imagery for Bedtime Wind-Down]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Focus your inner gaze on a single... tiny orange ember...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glowing softly on a bed of pale grey ash...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As you watch this gentle light... you hear the soft... rhythmic crackle of seasoned wood burning slowly...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Now... look wider and see the great stone hearth... hand-carved and sturdy... cradling a gentle... warming fire...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are resting on a plush... comfortable armchair inside a quiet stone cottage... wrapped in a thick...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woolen blanket...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Outside... a soft rain pats against the windowpane... but inside... you are completely warm... safe... and protected...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 dancing flames cast long... sleepy shadows across the timber walls...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inviting you to let go of the waking world...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Smell the rich... clean scent of cedarwood and pine... bringing a deep sense of peace to your mind...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[Positive Suggestions for Bedtime Wind-Down]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 warmth of the hearth matches the heavy warmth growing inside you... calming your nervous system...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Your mind realizes that the day is fully complete...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it is safe to put down all thoughts until tomorrow...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Any lingering tension in your muscles simply melts away... like wax near the gentle heat of the fire...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Sleep is a natural state that you easily glide into... a welcome shelter for your mind and body...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permit yourself to rest deeply...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knowing that sleep is the most productive thing you can do right now...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Every muscle... every nerve... and every cell is quietening down... preparing for a night of deep restoration...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Your mind is winding down... spinning slower and slower... as you prepare to cross the threshold into sleep...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[Affirmations for Bedtime Wind-Down]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Let these gentle truths echo in your mind... repeating them silently as you drift closer to sleep...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"I release the day behind me and welcome the peace of the night."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"My body is safe, my mind is quiet, and I am ready to rest."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"I have done enough today, and I deserve this deep sleep."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"With every breath, I sink deeper into natural, healing rest."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"I trust the night to restore my spirit and my body."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[Integration and Empowerment]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As these positive thoughts settle deep into your subconscious...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you feel a profound sense of peace washing over you...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are reclaiming your natural ability to sleep deeply... trusting your body to heal and restore itself tonight...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Every part of you is now aligned with the quiet rhythm of the night... balanced... serene... and safe...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When you wake in the morning... you will feel completely refreshed... but for now...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there is only this perfect quiet...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are empowered by this rest...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knowing you have chosen to take care of yourself in the deepest way...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[Drifting Off]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 fire in the hearth burns down to a soft... sleepy glow...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Sinking... deeper... into the soft bed...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Letting go of the last... tiny thoughts...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Just breathing... and drifting...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 warmth carries you... down...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So heavy...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So peaceful...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Into the quiet dark...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Deep... sleep... now...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Sleep...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drawing>
        <wp:inline xmlns:a="http://schemas.openxmlformats.org/drawingml/2006/main" xmlns:pic="http://schemas.openxmlformats.org/drawingml/2006/picture">
          <wp:extent cx="1371600" cy="322326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322326"/>
                  </a:xfrm>
                  <a:prstGeom prst="rect"/>
                </pic:spPr>
              </pic:pic>
            </a:graphicData>
          </a:graphic>
        </wp:inline>
      </w:drawing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drawing>
        <wp:inline xmlns:a="http://schemas.openxmlformats.org/drawingml/2006/main" xmlns:pic="http://schemas.openxmlformats.org/drawingml/2006/picture">
          <wp:extent cx="1371600" cy="322326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322326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foot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